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15FCF" w14:textId="77777777" w:rsidR="00851E08" w:rsidRDefault="00BD0CB8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0CF57646" w14:textId="77777777" w:rsidR="00851E08" w:rsidRDefault="00BD0CB8">
      <w:pPr>
        <w:spacing w:after="0"/>
        <w:jc w:val="center"/>
      </w:pPr>
      <w:r>
        <w:t>Місто: Запоріжжя</w:t>
      </w:r>
    </w:p>
    <w:p w14:paraId="3FC70876" w14:textId="77777777" w:rsidR="00851E08" w:rsidRDefault="00BD0CB8">
      <w:pPr>
        <w:spacing w:after="240"/>
        <w:jc w:val="center"/>
      </w:pPr>
      <w:r>
        <w:t>31 Січня - 01 Лютого 2026</w:t>
      </w:r>
    </w:p>
    <w:p w14:paraId="519C7713" w14:textId="77777777" w:rsidR="00851E08" w:rsidRDefault="00BD0CB8">
      <w:pPr>
        <w:pStyle w:val="Heading1"/>
        <w:jc w:val="center"/>
      </w:pPr>
      <w:r>
        <w:t>326 Dancehall Дорослі Solo Відкрита ліга</w:t>
      </w:r>
    </w:p>
    <w:p w14:paraId="7A90F66E" w14:textId="77777777" w:rsidR="00851E08" w:rsidRDefault="00BD0CB8">
      <w:pPr>
        <w:pStyle w:val="Heading2"/>
      </w:pPr>
      <w:r>
        <w:t>Фінал</w:t>
      </w:r>
    </w:p>
    <w:p w14:paraId="264AD4B2" w14:textId="77777777" w:rsidR="00851E08" w:rsidRDefault="00BD0CB8">
      <w:pPr>
        <w:spacing w:after="0"/>
      </w:pPr>
      <w:r>
        <w:t>Суддівська колегія:</w:t>
      </w:r>
    </w:p>
    <w:p w14:paraId="1FCE7886" w14:textId="77777777" w:rsidR="00851E08" w:rsidRDefault="00BD0CB8">
      <w:pPr>
        <w:spacing w:after="0"/>
      </w:pPr>
      <w:r>
        <w:t>A - Сергій Гуменюк</w:t>
      </w:r>
    </w:p>
    <w:p w14:paraId="4EF26793" w14:textId="77777777" w:rsidR="00851E08" w:rsidRDefault="00BD0CB8">
      <w:pPr>
        <w:spacing w:after="0"/>
      </w:pPr>
      <w:r>
        <w:t>B - Аліна Лисікова</w:t>
      </w:r>
    </w:p>
    <w:p w14:paraId="447C4366" w14:textId="77777777" w:rsidR="00851E08" w:rsidRDefault="00BD0CB8">
      <w:pPr>
        <w:spacing w:after="0"/>
      </w:pPr>
      <w:r>
        <w:t>C - KATiA (Чернігів)</w:t>
      </w:r>
    </w:p>
    <w:p w14:paraId="6E328774" w14:textId="77777777" w:rsidR="00851E08" w:rsidRDefault="00BD0CB8">
      <w:pPr>
        <w:spacing w:after="0"/>
      </w:pPr>
      <w:r>
        <w:t>D - Тетяна Ворона</w:t>
      </w:r>
    </w:p>
    <w:p w14:paraId="23836075" w14:textId="77777777" w:rsidR="00851E08" w:rsidRDefault="00BD0CB8">
      <w:pPr>
        <w:spacing w:after="0"/>
      </w:pPr>
      <w:r>
        <w:t>E - Анастасія Оріна</w:t>
      </w:r>
    </w:p>
    <w:p w14:paraId="021830F7" w14:textId="77777777" w:rsidR="00851E08" w:rsidRDefault="00BD0CB8">
      <w:pPr>
        <w:spacing w:after="0"/>
      </w:pPr>
      <w:r>
        <w:t>F - Ольга Яковлєва</w:t>
      </w:r>
    </w:p>
    <w:p w14:paraId="751B19A4" w14:textId="77777777" w:rsidR="00851E08" w:rsidRDefault="00BD0CB8">
      <w:pPr>
        <w:spacing w:after="0"/>
      </w:pPr>
      <w:r>
        <w:t>G - Рижкова Олена</w:t>
      </w:r>
    </w:p>
    <w:p w14:paraId="2BB3A556" w14:textId="77777777" w:rsidR="00851E08" w:rsidRDefault="00BD0CB8">
      <w:pPr>
        <w:spacing w:after="0"/>
      </w:pPr>
      <w:r>
        <w:t>H - Олена Рубан</w:t>
      </w:r>
    </w:p>
    <w:p w14:paraId="25DAAF48" w14:textId="77777777" w:rsidR="00851E08" w:rsidRDefault="00851E08">
      <w:pPr>
        <w:spacing w:after="120"/>
      </w:pPr>
    </w:p>
    <w:p w14:paraId="51832B3B" w14:textId="77777777" w:rsidR="00851E08" w:rsidRDefault="00BD0CB8">
      <w:r>
        <w:t>Результати:</w:t>
      </w:r>
    </w:p>
    <w:p w14:paraId="301E5A9D" w14:textId="77777777" w:rsidR="00851E08" w:rsidRDefault="00BD0CB8">
      <w:pPr>
        <w:pStyle w:val="ListNumber"/>
      </w:pPr>
      <w:r>
        <w:t>#257 Олександр Коркішко - 1 місце</w:t>
      </w:r>
    </w:p>
    <w:p w14:paraId="17870D42" w14:textId="77777777" w:rsidR="00851E08" w:rsidRDefault="00BD0CB8">
      <w:pPr>
        <w:pStyle w:val="ListNumber"/>
      </w:pPr>
      <w:r>
        <w:t>#20 Крістіна Белякіна - 2 місце</w:t>
      </w:r>
    </w:p>
    <w:p w14:paraId="331456BF" w14:textId="77777777" w:rsidR="00851E08" w:rsidRDefault="00BD0CB8">
      <w:pPr>
        <w:pStyle w:val="ListNumber"/>
      </w:pPr>
      <w:r>
        <w:t>#344 Валерія Хамула - 3 місце</w:t>
      </w:r>
    </w:p>
    <w:p w14:paraId="2E50B8F3" w14:textId="77777777" w:rsidR="00851E08" w:rsidRDefault="00BD0CB8">
      <w:pPr>
        <w:pStyle w:val="ListNumber"/>
      </w:pPr>
      <w:r>
        <w:t>#329 Діана Порубльова - 4 місце</w:t>
      </w:r>
    </w:p>
    <w:p w14:paraId="69D41AC4" w14:textId="77777777" w:rsidR="00851E08" w:rsidRDefault="00BD0CB8">
      <w:pPr>
        <w:pStyle w:val="ListNumber"/>
      </w:pPr>
      <w:r>
        <w:t>#317 Марія Личак - 5 місце</w:t>
      </w:r>
    </w:p>
    <w:p w14:paraId="0913BEE7" w14:textId="77777777" w:rsidR="00851E08" w:rsidRDefault="00BD0CB8">
      <w:pPr>
        <w:pStyle w:val="ListNumber"/>
      </w:pPr>
      <w:r>
        <w:t>#252 Алина Дешко - 6 місце</w:t>
      </w:r>
    </w:p>
    <w:p w14:paraId="558F5465" w14:textId="77777777" w:rsidR="00851E08" w:rsidRDefault="00851E08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BD0CB8" w14:paraId="264FB73D" w14:textId="77777777" w:rsidTr="00851E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76A59489" w14:textId="77777777" w:rsidR="00BD0CB8" w:rsidRDefault="00BD0CB8">
            <w:pPr>
              <w:jc w:val="center"/>
            </w:pPr>
            <w:r>
              <w:t>№</w:t>
            </w:r>
          </w:p>
        </w:tc>
        <w:tc>
          <w:tcPr>
            <w:tcW w:w="936" w:type="dxa"/>
          </w:tcPr>
          <w:p w14:paraId="4940308C" w14:textId="77777777" w:rsidR="00BD0CB8" w:rsidRDefault="00BD0C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936" w:type="dxa"/>
          </w:tcPr>
          <w:p w14:paraId="3E93508A" w14:textId="77777777" w:rsidR="00BD0CB8" w:rsidRDefault="00BD0C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936" w:type="dxa"/>
          </w:tcPr>
          <w:p w14:paraId="34858444" w14:textId="77777777" w:rsidR="00BD0CB8" w:rsidRDefault="00BD0C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936" w:type="dxa"/>
          </w:tcPr>
          <w:p w14:paraId="012FFF25" w14:textId="77777777" w:rsidR="00BD0CB8" w:rsidRDefault="00BD0C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936" w:type="dxa"/>
          </w:tcPr>
          <w:p w14:paraId="295BEB23" w14:textId="77777777" w:rsidR="00BD0CB8" w:rsidRDefault="00BD0C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936" w:type="dxa"/>
          </w:tcPr>
          <w:p w14:paraId="46585623" w14:textId="77777777" w:rsidR="00BD0CB8" w:rsidRDefault="00BD0C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936" w:type="dxa"/>
          </w:tcPr>
          <w:p w14:paraId="45ED5970" w14:textId="77777777" w:rsidR="00BD0CB8" w:rsidRDefault="00BD0C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936" w:type="dxa"/>
          </w:tcPr>
          <w:p w14:paraId="659BD538" w14:textId="77777777" w:rsidR="00BD0CB8" w:rsidRDefault="00BD0C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BD0CB8" w14:paraId="525B98FC" w14:textId="77777777" w:rsidTr="00851E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5B35563B" w14:textId="77777777" w:rsidR="00BD0CB8" w:rsidRDefault="00BD0CB8">
            <w:pPr>
              <w:jc w:val="center"/>
            </w:pPr>
            <w:r>
              <w:t>257</w:t>
            </w:r>
          </w:p>
        </w:tc>
        <w:tc>
          <w:tcPr>
            <w:tcW w:w="936" w:type="dxa"/>
          </w:tcPr>
          <w:p w14:paraId="283A02AE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5485A09B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256F3A85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3724BC7C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175FB56B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DBF9194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940AE16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6BAFCD15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BD0CB8" w14:paraId="6BC69C4D" w14:textId="77777777" w:rsidTr="00851E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1F08ED37" w14:textId="77777777" w:rsidR="00BD0CB8" w:rsidRDefault="00BD0CB8">
            <w:pPr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34811F83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58A2B7D6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75735F03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6610E0DC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308F51FB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0548DFE8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57C272F7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664B2490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BD0CB8" w14:paraId="692B4290" w14:textId="77777777" w:rsidTr="00851E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3D6716B5" w14:textId="77777777" w:rsidR="00BD0CB8" w:rsidRDefault="00BD0CB8">
            <w:pPr>
              <w:jc w:val="center"/>
            </w:pPr>
            <w:r>
              <w:t>344</w:t>
            </w:r>
          </w:p>
        </w:tc>
        <w:tc>
          <w:tcPr>
            <w:tcW w:w="936" w:type="dxa"/>
          </w:tcPr>
          <w:p w14:paraId="36DEE46A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1FED7500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36" w:type="dxa"/>
          </w:tcPr>
          <w:p w14:paraId="73AE4734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7FEE9DA8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36" w:type="dxa"/>
          </w:tcPr>
          <w:p w14:paraId="00233B55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62A7E4BF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5DFF6E6B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35932626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BD0CB8" w14:paraId="1DBF675F" w14:textId="77777777" w:rsidTr="00851E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3BA58872" w14:textId="77777777" w:rsidR="00BD0CB8" w:rsidRDefault="00BD0CB8">
            <w:pPr>
              <w:jc w:val="center"/>
            </w:pPr>
            <w:r>
              <w:t>329</w:t>
            </w:r>
          </w:p>
        </w:tc>
        <w:tc>
          <w:tcPr>
            <w:tcW w:w="936" w:type="dxa"/>
          </w:tcPr>
          <w:p w14:paraId="58705A19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693D655E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7366C3C0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8709F93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23A6A9F0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36" w:type="dxa"/>
          </w:tcPr>
          <w:p w14:paraId="4BD2265E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936" w:type="dxa"/>
          </w:tcPr>
          <w:p w14:paraId="5816B73E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35F5475C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  <w:tr w:rsidR="00BD0CB8" w14:paraId="0E072A38" w14:textId="77777777" w:rsidTr="00851E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52ED5DE9" w14:textId="77777777" w:rsidR="00BD0CB8" w:rsidRDefault="00BD0CB8">
            <w:pPr>
              <w:jc w:val="center"/>
            </w:pPr>
            <w:r>
              <w:t>317</w:t>
            </w:r>
          </w:p>
        </w:tc>
        <w:tc>
          <w:tcPr>
            <w:tcW w:w="936" w:type="dxa"/>
          </w:tcPr>
          <w:p w14:paraId="77388889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36" w:type="dxa"/>
          </w:tcPr>
          <w:p w14:paraId="4EDAE841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3F0CE273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936" w:type="dxa"/>
          </w:tcPr>
          <w:p w14:paraId="6C5831A3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0E752E95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4088C10D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5962EF08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36" w:type="dxa"/>
          </w:tcPr>
          <w:p w14:paraId="0F7170F5" w14:textId="77777777" w:rsidR="00BD0CB8" w:rsidRDefault="00BD0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</w:tr>
      <w:tr w:rsidR="00BD0CB8" w14:paraId="78934FD0" w14:textId="77777777" w:rsidTr="00851E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43EB5732" w14:textId="77777777" w:rsidR="00BD0CB8" w:rsidRDefault="00BD0CB8">
            <w:pPr>
              <w:jc w:val="center"/>
            </w:pPr>
            <w:r>
              <w:t>252</w:t>
            </w:r>
          </w:p>
        </w:tc>
        <w:tc>
          <w:tcPr>
            <w:tcW w:w="936" w:type="dxa"/>
          </w:tcPr>
          <w:p w14:paraId="367D037D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74FBA295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936" w:type="dxa"/>
          </w:tcPr>
          <w:p w14:paraId="7499159A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36" w:type="dxa"/>
          </w:tcPr>
          <w:p w14:paraId="2FDEAF4E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936" w:type="dxa"/>
          </w:tcPr>
          <w:p w14:paraId="0CF80EA4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936" w:type="dxa"/>
          </w:tcPr>
          <w:p w14:paraId="2356721C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36" w:type="dxa"/>
          </w:tcPr>
          <w:p w14:paraId="46646F6B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936" w:type="dxa"/>
          </w:tcPr>
          <w:p w14:paraId="78DE05D9" w14:textId="77777777" w:rsidR="00BD0CB8" w:rsidRDefault="00BD0C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</w:tr>
    </w:tbl>
    <w:p w14:paraId="4669D3AD" w14:textId="77777777" w:rsidR="00851E08" w:rsidRDefault="00851E08"/>
    <w:sectPr w:rsidR="00851E08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67502426">
    <w:abstractNumId w:val="8"/>
  </w:num>
  <w:num w:numId="2" w16cid:durableId="1518424009">
    <w:abstractNumId w:val="6"/>
  </w:num>
  <w:num w:numId="3" w16cid:durableId="888111068">
    <w:abstractNumId w:val="5"/>
  </w:num>
  <w:num w:numId="4" w16cid:durableId="1872959971">
    <w:abstractNumId w:val="4"/>
  </w:num>
  <w:num w:numId="5" w16cid:durableId="2006130074">
    <w:abstractNumId w:val="7"/>
  </w:num>
  <w:num w:numId="6" w16cid:durableId="1106924422">
    <w:abstractNumId w:val="3"/>
  </w:num>
  <w:num w:numId="7" w16cid:durableId="366223432">
    <w:abstractNumId w:val="2"/>
  </w:num>
  <w:num w:numId="8" w16cid:durableId="1071656628">
    <w:abstractNumId w:val="1"/>
  </w:num>
  <w:num w:numId="9" w16cid:durableId="1499005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746F"/>
    <w:rsid w:val="0006063C"/>
    <w:rsid w:val="0015074B"/>
    <w:rsid w:val="0029639D"/>
    <w:rsid w:val="00326F90"/>
    <w:rsid w:val="00851E08"/>
    <w:rsid w:val="00AA1D8D"/>
    <w:rsid w:val="00B47730"/>
    <w:rsid w:val="00BD0CB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33D64D"/>
  <w14:defaultImageDpi w14:val="300"/>
  <w15:docId w15:val="{FAC39E53-7C6A-469E-8083-C26DB6960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512</Characters>
  <Application>Microsoft Office Word</Application>
  <DocSecurity>0</DocSecurity>
  <Lines>102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2026-02-04T00:58:00Z</dcterms:modified>
  <cp:category/>
</cp:coreProperties>
</file>